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02022051" name="22d37580-28f8-11f1-a438-65d8134f731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6037324" name="22d37580-28f8-11f1-a438-65d8134f731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30560304" name="2e231e90-28f8-11f1-a438-65d8134f731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4649281" name="2e231e90-28f8-11f1-a438-65d8134f731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Rohreinführung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Asbestschnüre </w:t>
            </w:r>
          </w:p>
          <w:p>
            <w:pPr>
              <w:spacing w:before="0" w:after="0"/>
            </w:pPr>
            <w:r>
              <w:t>Rohreinführung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22380611" name="3aaa3630-28f8-11f1-a438-65d8134f731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7080038" name="3aaa3630-28f8-11f1-a438-65d8134f7317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89240079" name="3fae3d20-28f8-11f1-a438-65d8134f731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7497606" name="3fae3d20-28f8-11f1-a438-65d8134f731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73297394" name="1fbfac30-2900-11f1-a438-65d8134f731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3762769" name="1fbfac30-2900-11f1-a438-65d8134f7317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99710745" name="25ab7b10-2900-11f1-a438-65d8134f731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7151005" name="25ab7b10-2900-11f1-a438-65d8134f7317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25306964" name="207b4920-2902-11f1-a438-65d8134f731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979383" name="207b4920-2902-11f1-a438-65d8134f7317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64878641" name="253798b0-2902-11f1-a438-65d8134f731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040882" name="253798b0-2902-11f1-a438-65d8134f7317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43220173" name="39c60c30-2902-11f1-a438-65d8134f731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4753977" name="39c60c30-2902-11f1-a438-65d8134f7317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80536754" name="41e312f0-2902-11f1-a438-65d8134f731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286586" name="41e312f0-2902-11f1-a438-65d8134f7317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Haldenstrasse 26, 9327 Tübach</w:t>
          </w:r>
        </w:p>
        <w:p>
          <w:pPr>
            <w:spacing w:before="0" w:after="0"/>
          </w:pPr>
          <w:r>
            <w:t>808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